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138347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233984" name="25ffda60-e9e2-11ef-8e40-63cdb1c2498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898667" name="2fccdb10-e9e2-11ef-8a1a-d90e7551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00391" name="2fccdb10-e9e2-11ef-8a1a-d90e755198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384901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620707" name="a734ded0-e9e4-11ef-bcab-41d9c9cf0ed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973845" name="aa689290-e9e4-11ef-aa45-f3a2dbb7a6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739135" name="aa689290-e9e4-11ef-aa45-f3a2dbb7a6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899534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952825" name="eeb7d9a0-e9ea-11ef-92ef-0583776e3c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6125051" name="f25d6200-e9ea-11ef-9b8c-a145bb2d67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35613" name="f25d6200-e9ea-11ef-9b8c-a145bb2d67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207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  /Boden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2879362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915905" name="c1896c90-e9eb-11ef-81ba-d73604ee45a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14475" name="c6fe84d0-e9eb-11ef-9246-158972381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58238" name="c6fe84d0-e9eb-11ef-9246-158972381cb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207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378091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780789" name="f05da4f0-e9eb-11ef-a142-73f0c66cd2d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923396" name="f47501f0-e9eb-11ef-9204-25a976852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508508" name="f47501f0-e9eb-11ef-9204-25a97685298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101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777007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667064" name="895c3590-e9ec-11ef-aec2-e7fa41ada58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850202" name="b582b310-e9ec-11ef-83f4-bd457319c0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625931" name="b582b310-e9ec-11ef-83f4-bd457319c08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465603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691675" name="4eb70440-e9ee-11ef-b1de-8b81cb8c55c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380655" name="54daac00-e9ee-11ef-bba6-897367f33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894734" name="54daac00-e9ee-11ef-bba6-897367f33e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18974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827787" name="1f40a300-e9ef-11ef-9613-cff07576fa2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667170" name="22f853d0-e9ef-11ef-ad85-13aa70bee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418679" name="22f853d0-e9ef-11ef-ad85-13aa70bee7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unter Gipsplatte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 ist im Altbau ( Holzdecke )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565704" name="2b5a6480-0567-11f0-9a95-b1fe9b4dd8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486619" name="2b5a6480-0567-11f0-9a95-b1fe9b4dd8a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445796" name="39f8c360-0567-11f0-a144-e34f8c4053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980442" name="39f8c360-0567-11f0-a144-e34f8c40535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276913" name="7ea346a0-0569-11f0-bb0d-8df8def3a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103850" name="7ea346a0-0569-11f0-bb0d-8df8def3ae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747044" name="82d66900-0569-11f0-b5f0-071ec4cf9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75692" name="82d66900-0569-11f0-b5f0-071ec4cf9bd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